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677F0A" w:rsidRPr="002327C7" w:rsidTr="002327C7">
        <w:tc>
          <w:tcPr>
            <w:tcW w:w="4248" w:type="dxa"/>
          </w:tcPr>
          <w:p w:rsidR="00677F0A" w:rsidRPr="002327C7" w:rsidRDefault="00677F0A" w:rsidP="002327C7">
            <w:pPr>
              <w:jc w:val="center"/>
              <w:rPr>
                <w:rFonts w:ascii="Calibri" w:eastAsia="Times New Roman" w:hAnsi="Calibri" w:cs="Calibri"/>
                <w:color w:val="auto"/>
                <w:sz w:val="20"/>
                <w:szCs w:val="20"/>
                <w:lang w:eastAsia="en-US"/>
              </w:rPr>
            </w:pPr>
          </w:p>
        </w:tc>
        <w:tc>
          <w:tcPr>
            <w:tcW w:w="5641" w:type="dxa"/>
          </w:tcPr>
          <w:p w:rsidR="00677F0A" w:rsidRPr="002327C7" w:rsidRDefault="00677F0A" w:rsidP="002327C7">
            <w:pPr>
              <w:jc w:val="center"/>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ЗАТВЕРДЖЕНО</w:t>
            </w:r>
          </w:p>
          <w:p w:rsidR="00677F0A" w:rsidRPr="002327C7" w:rsidRDefault="00677F0A" w:rsidP="002327C7">
            <w:pPr>
              <w:jc w:val="center"/>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Рішення девʹятої сесії</w:t>
            </w:r>
          </w:p>
          <w:p w:rsidR="00677F0A" w:rsidRPr="002327C7" w:rsidRDefault="00677F0A" w:rsidP="002327C7">
            <w:pPr>
              <w:jc w:val="center"/>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районної ради сьомого скликання</w:t>
            </w:r>
          </w:p>
          <w:p w:rsidR="00677F0A" w:rsidRPr="002327C7" w:rsidRDefault="00677F0A" w:rsidP="002327C7">
            <w:pPr>
              <w:jc w:val="center"/>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________________2016 № __</w:t>
            </w:r>
          </w:p>
          <w:p w:rsidR="00677F0A" w:rsidRPr="002327C7" w:rsidRDefault="00677F0A" w:rsidP="002327C7">
            <w:pPr>
              <w:ind w:firstLine="507"/>
              <w:jc w:val="both"/>
              <w:rPr>
                <w:rFonts w:ascii="Times New Roman" w:eastAsia="Times New Roman" w:hAnsi="Times New Roman" w:cs="Times New Roman"/>
                <w:color w:val="auto"/>
                <w:sz w:val="28"/>
                <w:szCs w:val="28"/>
                <w:lang w:eastAsia="ru-RU"/>
              </w:rPr>
            </w:pPr>
          </w:p>
          <w:p w:rsidR="00677F0A" w:rsidRPr="002327C7" w:rsidRDefault="00677F0A" w:rsidP="002327C7">
            <w:pPr>
              <w:ind w:firstLine="507"/>
              <w:jc w:val="both"/>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Голова районної ради</w:t>
            </w:r>
          </w:p>
          <w:p w:rsidR="00677F0A" w:rsidRPr="002327C7" w:rsidRDefault="00677F0A" w:rsidP="002327C7">
            <w:pPr>
              <w:ind w:firstLine="507"/>
              <w:jc w:val="center"/>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ab/>
            </w:r>
            <w:r w:rsidRPr="002327C7">
              <w:rPr>
                <w:rFonts w:ascii="Times New Roman" w:eastAsia="Times New Roman" w:hAnsi="Times New Roman" w:cs="Times New Roman"/>
                <w:color w:val="auto"/>
                <w:sz w:val="28"/>
                <w:szCs w:val="28"/>
                <w:lang w:eastAsia="ru-RU"/>
              </w:rPr>
              <w:tab/>
            </w:r>
            <w:r w:rsidRPr="002327C7">
              <w:rPr>
                <w:rFonts w:ascii="Times New Roman" w:eastAsia="Times New Roman" w:hAnsi="Times New Roman" w:cs="Times New Roman"/>
                <w:color w:val="auto"/>
                <w:sz w:val="28"/>
                <w:szCs w:val="28"/>
                <w:lang w:eastAsia="ru-RU"/>
              </w:rPr>
              <w:tab/>
              <w:t xml:space="preserve">                                        </w:t>
            </w:r>
          </w:p>
          <w:p w:rsidR="00677F0A" w:rsidRPr="002327C7" w:rsidRDefault="00677F0A" w:rsidP="002327C7">
            <w:pPr>
              <w:ind w:firstLine="507"/>
              <w:jc w:val="center"/>
              <w:rPr>
                <w:rFonts w:ascii="Times New Roman" w:eastAsia="Times New Roman" w:hAnsi="Times New Roman" w:cs="Times New Roman"/>
                <w:color w:val="auto"/>
                <w:sz w:val="28"/>
                <w:szCs w:val="28"/>
                <w:lang w:eastAsia="ru-RU"/>
              </w:rPr>
            </w:pPr>
            <w:r w:rsidRPr="002327C7">
              <w:rPr>
                <w:rFonts w:ascii="Times New Roman" w:eastAsia="Times New Roman" w:hAnsi="Times New Roman" w:cs="Times New Roman"/>
                <w:color w:val="auto"/>
                <w:sz w:val="28"/>
                <w:szCs w:val="28"/>
                <w:lang w:eastAsia="ru-RU"/>
              </w:rPr>
              <w:t xml:space="preserve">                        ___________Д.С.Калінін</w:t>
            </w:r>
          </w:p>
        </w:tc>
      </w:tr>
    </w:tbl>
    <w:p w:rsidR="00677F0A" w:rsidRPr="002327C7" w:rsidRDefault="00677F0A" w:rsidP="00A80979">
      <w:pPr>
        <w:pStyle w:val="BodyText"/>
        <w:shd w:val="clear" w:color="auto" w:fill="auto"/>
        <w:spacing w:line="240" w:lineRule="auto"/>
        <w:ind w:firstLine="0"/>
        <w:rPr>
          <w:sz w:val="28"/>
          <w:szCs w:val="28"/>
        </w:rPr>
      </w:pPr>
    </w:p>
    <w:p w:rsidR="00677F0A" w:rsidRDefault="00677F0A" w:rsidP="00A80979">
      <w:pPr>
        <w:pStyle w:val="BodyText"/>
        <w:shd w:val="clear" w:color="auto" w:fill="auto"/>
        <w:spacing w:line="240" w:lineRule="auto"/>
        <w:ind w:firstLine="0"/>
        <w:rPr>
          <w:sz w:val="28"/>
          <w:szCs w:val="28"/>
          <w:lang w:val="uk-UA"/>
        </w:rPr>
      </w:pPr>
    </w:p>
    <w:p w:rsidR="00677F0A" w:rsidRDefault="00677F0A" w:rsidP="00A80979">
      <w:pPr>
        <w:pStyle w:val="BodyText"/>
        <w:shd w:val="clear" w:color="auto" w:fill="auto"/>
        <w:spacing w:line="240" w:lineRule="auto"/>
        <w:ind w:firstLine="0"/>
        <w:rPr>
          <w:sz w:val="28"/>
          <w:szCs w:val="28"/>
          <w:lang w:val="uk-UA"/>
        </w:rPr>
      </w:pPr>
    </w:p>
    <w:p w:rsidR="00677F0A" w:rsidRDefault="00677F0A" w:rsidP="00A80979">
      <w:pPr>
        <w:pStyle w:val="BodyText"/>
        <w:shd w:val="clear" w:color="auto" w:fill="auto"/>
        <w:spacing w:line="240" w:lineRule="auto"/>
        <w:ind w:firstLine="0"/>
        <w:rPr>
          <w:sz w:val="28"/>
          <w:szCs w:val="28"/>
          <w:lang w:val="uk-UA"/>
        </w:rPr>
      </w:pPr>
    </w:p>
    <w:p w:rsidR="00677F0A" w:rsidRDefault="00677F0A" w:rsidP="00A80979">
      <w:pPr>
        <w:pStyle w:val="BodyText"/>
        <w:shd w:val="clear" w:color="auto" w:fill="auto"/>
        <w:spacing w:line="240" w:lineRule="auto"/>
        <w:ind w:firstLine="0"/>
        <w:rPr>
          <w:sz w:val="28"/>
          <w:szCs w:val="28"/>
          <w:lang w:val="uk-UA"/>
        </w:rPr>
      </w:pPr>
    </w:p>
    <w:p w:rsidR="00677F0A" w:rsidRDefault="00677F0A" w:rsidP="00A80979">
      <w:pPr>
        <w:pStyle w:val="BodyText"/>
        <w:shd w:val="clear" w:color="auto" w:fill="auto"/>
        <w:spacing w:line="240" w:lineRule="auto"/>
        <w:ind w:firstLine="0"/>
        <w:rPr>
          <w:sz w:val="28"/>
          <w:szCs w:val="28"/>
          <w:lang w:val="uk-UA"/>
        </w:rPr>
      </w:pPr>
    </w:p>
    <w:p w:rsidR="00677F0A" w:rsidRPr="00E62307" w:rsidRDefault="00677F0A" w:rsidP="00A80979">
      <w:pPr>
        <w:pStyle w:val="BodyText"/>
        <w:shd w:val="clear" w:color="auto" w:fill="auto"/>
        <w:spacing w:line="240" w:lineRule="auto"/>
        <w:ind w:firstLine="0"/>
        <w:rPr>
          <w:sz w:val="28"/>
          <w:szCs w:val="28"/>
          <w:lang w:val="uk-UA"/>
        </w:rPr>
      </w:pPr>
    </w:p>
    <w:p w:rsidR="00677F0A" w:rsidRPr="00E62307" w:rsidRDefault="00677F0A" w:rsidP="00A80979">
      <w:pPr>
        <w:pStyle w:val="BodyText"/>
        <w:shd w:val="clear" w:color="auto" w:fill="auto"/>
        <w:spacing w:line="240" w:lineRule="auto"/>
        <w:ind w:left="6237" w:firstLine="0"/>
        <w:rPr>
          <w:sz w:val="28"/>
          <w:szCs w:val="28"/>
          <w:lang w:val="uk-UA"/>
        </w:rPr>
      </w:pPr>
    </w:p>
    <w:p w:rsidR="00677F0A" w:rsidRPr="00E62307" w:rsidRDefault="00677F0A" w:rsidP="00A80979">
      <w:pPr>
        <w:pStyle w:val="BodyText"/>
        <w:shd w:val="clear" w:color="auto" w:fill="auto"/>
        <w:spacing w:line="240" w:lineRule="auto"/>
        <w:ind w:left="6237" w:firstLine="0"/>
        <w:rPr>
          <w:sz w:val="28"/>
          <w:szCs w:val="28"/>
          <w:lang w:val="uk-UA"/>
        </w:rPr>
      </w:pPr>
    </w:p>
    <w:p w:rsidR="00677F0A" w:rsidRPr="00E62307" w:rsidRDefault="00677F0A" w:rsidP="00A80979">
      <w:pPr>
        <w:pStyle w:val="BodyText"/>
        <w:shd w:val="clear" w:color="auto" w:fill="auto"/>
        <w:spacing w:line="240" w:lineRule="auto"/>
        <w:ind w:left="6237" w:firstLine="0"/>
        <w:rPr>
          <w:sz w:val="28"/>
          <w:szCs w:val="28"/>
          <w:lang w:val="uk-UA"/>
        </w:rPr>
      </w:pPr>
    </w:p>
    <w:p w:rsidR="00677F0A" w:rsidRPr="00E62307" w:rsidRDefault="00677F0A" w:rsidP="00A80979">
      <w:pPr>
        <w:pStyle w:val="BodyText"/>
        <w:shd w:val="clear" w:color="auto" w:fill="auto"/>
        <w:spacing w:line="240" w:lineRule="auto"/>
        <w:ind w:left="6237" w:firstLine="0"/>
        <w:rPr>
          <w:sz w:val="28"/>
          <w:szCs w:val="28"/>
          <w:lang w:val="uk-UA"/>
        </w:rPr>
      </w:pPr>
    </w:p>
    <w:p w:rsidR="00677F0A" w:rsidRPr="00E62307" w:rsidRDefault="00677F0A" w:rsidP="00A80979">
      <w:pPr>
        <w:pStyle w:val="BodyText"/>
        <w:shd w:val="clear" w:color="auto" w:fill="auto"/>
        <w:spacing w:line="240" w:lineRule="auto"/>
        <w:ind w:left="6237" w:firstLine="0"/>
        <w:rPr>
          <w:sz w:val="28"/>
          <w:szCs w:val="28"/>
          <w:lang w:val="uk-UA"/>
        </w:rPr>
      </w:pPr>
    </w:p>
    <w:p w:rsidR="00677F0A" w:rsidRPr="00E62307" w:rsidRDefault="00677F0A" w:rsidP="00E62307">
      <w:pPr>
        <w:jc w:val="center"/>
        <w:rPr>
          <w:rFonts w:ascii="Times New Roman" w:hAnsi="Times New Roman" w:cs="Times New Roman"/>
          <w:b/>
          <w:sz w:val="28"/>
          <w:szCs w:val="28"/>
        </w:rPr>
      </w:pPr>
      <w:r w:rsidRPr="00E62307">
        <w:rPr>
          <w:rFonts w:ascii="Times New Roman" w:hAnsi="Times New Roman" w:cs="Times New Roman"/>
          <w:b/>
          <w:sz w:val="28"/>
          <w:szCs w:val="28"/>
        </w:rPr>
        <w:t>СТАТУТ</w:t>
      </w:r>
    </w:p>
    <w:p w:rsidR="00677F0A" w:rsidRPr="00E62307" w:rsidRDefault="00677F0A"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КОМУНАЛЬНОГО ЗАКЛАДУ</w:t>
      </w:r>
    </w:p>
    <w:p w:rsidR="00677F0A" w:rsidRPr="00E62307" w:rsidRDefault="00677F0A"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«ПІДГІРНЕНСЬКА ЗАГАЛЬНООСВІТНЯ ШКОЛА І-ІІ СТУПЕНІВ»</w:t>
      </w:r>
    </w:p>
    <w:p w:rsidR="00677F0A" w:rsidRPr="00E62307" w:rsidRDefault="00677F0A"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62307">
        <w:rPr>
          <w:rFonts w:ascii="Times New Roman" w:hAnsi="Times New Roman" w:cs="Times New Roman"/>
          <w:b/>
          <w:sz w:val="28"/>
          <w:szCs w:val="28"/>
        </w:rPr>
        <w:t>ЗАПОРІЗЬКОЇ ОБЛАСТІ</w:t>
      </w:r>
    </w:p>
    <w:p w:rsidR="00677F0A" w:rsidRPr="00E62307" w:rsidRDefault="00677F0A"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(нова редакція)</w:t>
      </w: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val="uk-UA" w:eastAsia="uk-UA"/>
        </w:rPr>
      </w:pPr>
    </w:p>
    <w:p w:rsidR="00677F0A" w:rsidRPr="00E62307" w:rsidRDefault="00677F0A" w:rsidP="00A80979">
      <w:pPr>
        <w:pStyle w:val="BodyText"/>
        <w:shd w:val="clear" w:color="auto" w:fill="auto"/>
        <w:spacing w:line="240" w:lineRule="auto"/>
        <w:ind w:firstLine="0"/>
        <w:jc w:val="both"/>
        <w:rPr>
          <w:rStyle w:val="11"/>
          <w:strike/>
          <w:sz w:val="28"/>
          <w:szCs w:val="28"/>
          <w:lang w:val="uk-UA"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Default="00677F0A" w:rsidP="00A80979">
      <w:pPr>
        <w:pStyle w:val="BodyText"/>
        <w:shd w:val="clear" w:color="auto" w:fill="auto"/>
        <w:spacing w:line="240" w:lineRule="auto"/>
        <w:ind w:firstLine="0"/>
        <w:jc w:val="both"/>
        <w:rPr>
          <w:rStyle w:val="11"/>
          <w:strike/>
          <w:sz w:val="28"/>
          <w:szCs w:val="28"/>
          <w:lang w:eastAsia="uk-UA"/>
        </w:rPr>
      </w:pPr>
    </w:p>
    <w:p w:rsidR="00677F0A" w:rsidRPr="00C44AC2" w:rsidRDefault="00677F0A" w:rsidP="00A80979">
      <w:pPr>
        <w:pStyle w:val="BodyText"/>
        <w:shd w:val="clear" w:color="auto" w:fill="auto"/>
        <w:spacing w:line="240" w:lineRule="auto"/>
        <w:ind w:firstLine="0"/>
        <w:jc w:val="both"/>
        <w:rPr>
          <w:rStyle w:val="11"/>
          <w:strike/>
          <w:sz w:val="28"/>
          <w:szCs w:val="28"/>
          <w:lang w:val="uk-UA" w:eastAsia="uk-UA"/>
        </w:rPr>
      </w:pPr>
    </w:p>
    <w:p w:rsidR="00677F0A" w:rsidRPr="003E3CE1" w:rsidRDefault="00677F0A" w:rsidP="00C44AC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677F0A" w:rsidRDefault="00677F0A" w:rsidP="00C44AC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677F0A" w:rsidRPr="00C44AC2" w:rsidRDefault="00677F0A" w:rsidP="00A80979">
      <w:pPr>
        <w:pStyle w:val="BodyText"/>
        <w:shd w:val="clear" w:color="auto" w:fill="auto"/>
        <w:spacing w:line="240" w:lineRule="auto"/>
        <w:ind w:firstLine="0"/>
        <w:jc w:val="both"/>
        <w:rPr>
          <w:rStyle w:val="11"/>
          <w:strike/>
          <w:sz w:val="28"/>
          <w:szCs w:val="28"/>
          <w:lang w:val="uk-UA" w:eastAsia="uk-UA"/>
        </w:rPr>
      </w:pPr>
    </w:p>
    <w:p w:rsidR="00677F0A" w:rsidRPr="00A80979" w:rsidRDefault="00677F0A"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677F0A"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1.1. КОМУНАЛЬНИЙ ЗАКЛАД «ПІДГІРНЕНСЬКА ЗАГАЛЬНООСВІТНЯ ШКОЛА 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06.11.2002 № 631</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 xml:space="preserve">20.11.2004 </w:t>
      </w:r>
      <w:r w:rsidRPr="003E3CE1">
        <w:rPr>
          <w:rFonts w:ascii="Times New Roman" w:hAnsi="Times New Roman" w:cs="Times New Roman"/>
          <w:color w:val="auto"/>
          <w:sz w:val="28"/>
          <w:szCs w:val="28"/>
          <w:lang w:eastAsia="ru-RU"/>
        </w:rPr>
        <w:t xml:space="preserve">№ </w:t>
      </w:r>
      <w:r w:rsidRPr="00E62307">
        <w:rPr>
          <w:rFonts w:ascii="Times New Roman" w:hAnsi="Times New Roman" w:cs="Times New Roman"/>
          <w:sz w:val="28"/>
          <w:szCs w:val="28"/>
        </w:rPr>
        <w:t>10801050001000050</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23.10.2013</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10801050009000050</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w:t>
      </w:r>
      <w:r>
        <w:rPr>
          <w:rFonts w:ascii="Times New Roman" w:hAnsi="Times New Roman" w:cs="Times New Roman"/>
          <w:color w:val="auto"/>
          <w:sz w:val="28"/>
          <w:szCs w:val="28"/>
          <w:lang w:eastAsia="ru-RU"/>
        </w:rPr>
        <w:t>22.11.2013 № 8</w:t>
      </w:r>
      <w:r w:rsidRPr="003E3CE1">
        <w:rPr>
          <w:rFonts w:ascii="Times New Roman" w:hAnsi="Times New Roman" w:cs="Times New Roman"/>
          <w:color w:val="auto"/>
          <w:sz w:val="28"/>
          <w:szCs w:val="28"/>
          <w:lang w:eastAsia="ru-RU"/>
        </w:rPr>
        <w:t xml:space="preserve">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17.12.2013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10801050011000050.</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1.3. Засновником навчального закладу є Василівська районна рада Запорізької області.</w:t>
      </w:r>
    </w:p>
    <w:p w:rsidR="00677F0A"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r>
        <w:rPr>
          <w:rFonts w:ascii="Times New Roman" w:hAnsi="Times New Roman" w:cs="Times New Roman"/>
          <w:sz w:val="28"/>
          <w:szCs w:val="28"/>
        </w:rPr>
        <w:t>.</w:t>
      </w:r>
      <w:r w:rsidRPr="00E62307">
        <w:rPr>
          <w:rFonts w:ascii="Times New Roman" w:hAnsi="Times New Roman" w:cs="Times New Roman"/>
          <w:sz w:val="28"/>
          <w:szCs w:val="28"/>
        </w:rPr>
        <w:t xml:space="preserve"> </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1.6. Повне найменування: </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КОМУНАЛЬНИЙ ЗАКЛАД «ПІДГІРНЕНСЬКА ЗАГАЛЬНООСВІТНЯ ШКОЛА І-ІІ СТУПЕНІВ» ВАСИЛІВСЬКОЇ РАЙОННОЇ РАДИ ЗАПОРІЗЬКОЇ ОБЛАСТІ;</w:t>
      </w:r>
    </w:p>
    <w:p w:rsidR="00677F0A" w:rsidRPr="00E62307"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w:t>
      </w:r>
      <w:r w:rsidRPr="00E62307">
        <w:rPr>
          <w:rFonts w:ascii="Times New Roman" w:hAnsi="Times New Roman" w:cs="Times New Roman"/>
          <w:sz w:val="28"/>
          <w:szCs w:val="28"/>
        </w:rPr>
        <w:t>російською мовою: КОМУНАЛЬНОЕ ЗАВЕДЕНИЕ «ПОДГОРНЕНСКАЯ ОБЩЕОБРАЗОВАТЕЛЬНАЯ ШКОЛА І-ІІ СТУПЕНЕЙ » ВАСИЛЬЕВСКОГО РАЙОННОГО СОВЕТА ЗАПОРОЖСКОЙ ОБЛАСТИ.</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Скорочене найменування :</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КЗ «Підгірненська ЗОШ І-ІІ ст.»ВРР ЗО</w:t>
      </w: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російською мовою: КЗ «Подгорненская ООШ І-ІІ ст.» ВРС ЗО</w:t>
      </w:r>
    </w:p>
    <w:p w:rsidR="00677F0A"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w:t>
      </w:r>
      <w:r w:rsidRPr="00E62307">
        <w:rPr>
          <w:rFonts w:ascii="Times New Roman" w:hAnsi="Times New Roman" w:cs="Times New Roman"/>
          <w:sz w:val="28"/>
          <w:szCs w:val="28"/>
        </w:rPr>
        <w:t xml:space="preserve"> 71652, Запорізька область, Василівський райо</w:t>
      </w:r>
      <w:r>
        <w:rPr>
          <w:rFonts w:ascii="Times New Roman" w:hAnsi="Times New Roman" w:cs="Times New Roman"/>
          <w:sz w:val="28"/>
          <w:szCs w:val="28"/>
        </w:rPr>
        <w:t>н, с. Підгірне, вул. Чкалова, 82.</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1.13. </w:t>
      </w:r>
      <w:r w:rsidRPr="001D561E">
        <w:rPr>
          <w:rFonts w:ascii="Times New Roman" w:hAnsi="Times New Roman" w:cs="Times New Roman"/>
          <w:sz w:val="28"/>
          <w:szCs w:val="28"/>
        </w:rPr>
        <w:t>Навчальний заклад має право: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z w:val="28"/>
          <w:szCs w:val="28"/>
        </w:rPr>
        <w:t>рахуванням державних стандартів;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677F0A" w:rsidRPr="001D561E" w:rsidRDefault="00677F0A" w:rsidP="00C44AC2">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677F0A" w:rsidRPr="001D561E" w:rsidRDefault="00677F0A" w:rsidP="00C44AC2">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677F0A" w:rsidRPr="001D561E" w:rsidRDefault="00677F0A" w:rsidP="00C44AC2">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677F0A" w:rsidRPr="001D561E" w:rsidRDefault="00677F0A" w:rsidP="00B1197D">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677F0A" w:rsidRPr="001D561E" w:rsidRDefault="00677F0A" w:rsidP="00B1197D">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w:t>
      </w:r>
      <w:r>
        <w:rPr>
          <w:rFonts w:ascii="Times New Roman" w:hAnsi="Times New Roman" w:cs="Times New Roman"/>
          <w:sz w:val="28"/>
          <w:szCs w:val="28"/>
        </w:rPr>
        <w:t>ьтурно-спортивною, корекційно-</w:t>
      </w:r>
      <w:r w:rsidRPr="001D561E">
        <w:rPr>
          <w:rFonts w:ascii="Times New Roman" w:hAnsi="Times New Roman" w:cs="Times New Roman"/>
          <w:sz w:val="28"/>
          <w:szCs w:val="28"/>
        </w:rPr>
        <w:t>відновною та лікувально-оздоровчою базою навчального закладу;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677F0A"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677F0A"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677F0A" w:rsidRPr="001D561E" w:rsidRDefault="00677F0A" w:rsidP="00675212">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Колективу, учнів (</w:t>
      </w:r>
      <w:r w:rsidRPr="001D561E">
        <w:rPr>
          <w:rFonts w:ascii="Times New Roman" w:hAnsi="Times New Roman" w:cs="Times New Roman"/>
          <w:sz w:val="28"/>
          <w:szCs w:val="28"/>
        </w:rPr>
        <w:t>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677F0A"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677F0A"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677F0A"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Склад комісій та зміст їх роботи визначаються радою.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677F0A" w:rsidRPr="001D561E" w:rsidRDefault="00677F0A" w:rsidP="00E6230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677F0A"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677F0A" w:rsidRPr="001D561E" w:rsidRDefault="00677F0A" w:rsidP="004D24A9">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77F0A" w:rsidRPr="001D561E" w:rsidRDefault="00677F0A" w:rsidP="00E6230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677F0A" w:rsidRPr="001D561E" w:rsidRDefault="00677F0A"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677F0A" w:rsidRPr="001D561E" w:rsidRDefault="00677F0A" w:rsidP="00E6230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677F0A" w:rsidRPr="001D561E" w:rsidRDefault="00677F0A" w:rsidP="00E6230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677F0A" w:rsidRPr="001D561E" w:rsidRDefault="00677F0A" w:rsidP="00E62307">
      <w:pPr>
        <w:jc w:val="both"/>
        <w:rPr>
          <w:rFonts w:ascii="Times New Roman" w:hAnsi="Times New Roman" w:cs="Times New Roman"/>
          <w:sz w:val="28"/>
          <w:szCs w:val="28"/>
        </w:rPr>
      </w:pP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677F0A" w:rsidRPr="001D561E" w:rsidRDefault="00677F0A"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677F0A" w:rsidRPr="001D561E" w:rsidRDefault="00677F0A"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677F0A" w:rsidRDefault="00677F0A" w:rsidP="00E62307">
      <w:pPr>
        <w:jc w:val="both"/>
        <w:rPr>
          <w:rFonts w:ascii="Times New Roman" w:hAnsi="Times New Roman" w:cs="Times New Roman"/>
          <w:sz w:val="28"/>
          <w:szCs w:val="28"/>
        </w:rPr>
      </w:pPr>
    </w:p>
    <w:p w:rsidR="00677F0A" w:rsidRPr="00EC444B" w:rsidRDefault="00677F0A" w:rsidP="00E6230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677F0A" w:rsidRPr="00EC444B" w:rsidRDefault="00677F0A" w:rsidP="00E62307">
      <w:pPr>
        <w:pStyle w:val="NormalWeb"/>
        <w:spacing w:after="0"/>
        <w:ind w:firstLine="798"/>
        <w:jc w:val="both"/>
        <w:rPr>
          <w:sz w:val="28"/>
          <w:szCs w:val="28"/>
          <w:lang w:val="uk-UA"/>
        </w:rPr>
      </w:pPr>
    </w:p>
    <w:p w:rsidR="00677F0A" w:rsidRPr="00EC444B" w:rsidRDefault="00677F0A" w:rsidP="00E62307">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677F0A" w:rsidRPr="00EC444B" w:rsidRDefault="00677F0A" w:rsidP="00E62307">
      <w:pPr>
        <w:ind w:right="-38" w:firstLine="720"/>
        <w:jc w:val="both"/>
        <w:rPr>
          <w:rFonts w:ascii="Times New Roman" w:hAnsi="Times New Roman"/>
          <w:sz w:val="28"/>
          <w:szCs w:val="28"/>
        </w:rPr>
      </w:pPr>
    </w:p>
    <w:p w:rsidR="00677F0A" w:rsidRPr="001D561E" w:rsidRDefault="00677F0A" w:rsidP="00E62307">
      <w:pPr>
        <w:jc w:val="both"/>
        <w:rPr>
          <w:rFonts w:ascii="Times New Roman" w:hAnsi="Times New Roman" w:cs="Times New Roman"/>
          <w:sz w:val="28"/>
          <w:szCs w:val="28"/>
        </w:rPr>
      </w:pPr>
    </w:p>
    <w:p w:rsidR="00677F0A" w:rsidRPr="00E62307" w:rsidRDefault="00677F0A"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 </w:t>
      </w:r>
    </w:p>
    <w:sectPr w:rsidR="00677F0A" w:rsidRPr="00E6230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230C5"/>
    <w:rsid w:val="00156E5C"/>
    <w:rsid w:val="00161267"/>
    <w:rsid w:val="00180C9B"/>
    <w:rsid w:val="001B4F24"/>
    <w:rsid w:val="001D561E"/>
    <w:rsid w:val="001D73D1"/>
    <w:rsid w:val="001E4EB0"/>
    <w:rsid w:val="001E6F25"/>
    <w:rsid w:val="001E796C"/>
    <w:rsid w:val="002057DD"/>
    <w:rsid w:val="00217376"/>
    <w:rsid w:val="002313A1"/>
    <w:rsid w:val="002327C7"/>
    <w:rsid w:val="0023297D"/>
    <w:rsid w:val="00235183"/>
    <w:rsid w:val="00281B5F"/>
    <w:rsid w:val="002A14A2"/>
    <w:rsid w:val="002C186E"/>
    <w:rsid w:val="002F6997"/>
    <w:rsid w:val="00313D99"/>
    <w:rsid w:val="00390B2A"/>
    <w:rsid w:val="003B3163"/>
    <w:rsid w:val="003E3CE1"/>
    <w:rsid w:val="003F7CB8"/>
    <w:rsid w:val="00441F3C"/>
    <w:rsid w:val="00442755"/>
    <w:rsid w:val="00443327"/>
    <w:rsid w:val="0046183E"/>
    <w:rsid w:val="004747B2"/>
    <w:rsid w:val="004823F9"/>
    <w:rsid w:val="004A16E8"/>
    <w:rsid w:val="004A28E6"/>
    <w:rsid w:val="004B1E02"/>
    <w:rsid w:val="004D24A9"/>
    <w:rsid w:val="004D3A1D"/>
    <w:rsid w:val="00521C55"/>
    <w:rsid w:val="00525214"/>
    <w:rsid w:val="00532695"/>
    <w:rsid w:val="005635A6"/>
    <w:rsid w:val="00563805"/>
    <w:rsid w:val="005730E9"/>
    <w:rsid w:val="0059684B"/>
    <w:rsid w:val="005A10A9"/>
    <w:rsid w:val="005B5F2C"/>
    <w:rsid w:val="005F611B"/>
    <w:rsid w:val="00607B67"/>
    <w:rsid w:val="00616D2B"/>
    <w:rsid w:val="006351B7"/>
    <w:rsid w:val="0065627C"/>
    <w:rsid w:val="006672BF"/>
    <w:rsid w:val="00667B31"/>
    <w:rsid w:val="00675212"/>
    <w:rsid w:val="006766DD"/>
    <w:rsid w:val="00677F0A"/>
    <w:rsid w:val="006B615C"/>
    <w:rsid w:val="006C589C"/>
    <w:rsid w:val="00705EAF"/>
    <w:rsid w:val="0075575A"/>
    <w:rsid w:val="0077459C"/>
    <w:rsid w:val="007A4515"/>
    <w:rsid w:val="007B1DCA"/>
    <w:rsid w:val="007C30EF"/>
    <w:rsid w:val="007F06A6"/>
    <w:rsid w:val="00827591"/>
    <w:rsid w:val="00845884"/>
    <w:rsid w:val="008508BE"/>
    <w:rsid w:val="008541FD"/>
    <w:rsid w:val="00861BDD"/>
    <w:rsid w:val="0087781A"/>
    <w:rsid w:val="008922D1"/>
    <w:rsid w:val="008B0CEB"/>
    <w:rsid w:val="008E2709"/>
    <w:rsid w:val="008F405B"/>
    <w:rsid w:val="008F7C49"/>
    <w:rsid w:val="009173E5"/>
    <w:rsid w:val="0096043B"/>
    <w:rsid w:val="009709BC"/>
    <w:rsid w:val="009C7EC2"/>
    <w:rsid w:val="009D6A6E"/>
    <w:rsid w:val="009E0B6C"/>
    <w:rsid w:val="009E15C9"/>
    <w:rsid w:val="009E1B23"/>
    <w:rsid w:val="009E3321"/>
    <w:rsid w:val="00A0116B"/>
    <w:rsid w:val="00A210CC"/>
    <w:rsid w:val="00A27CC8"/>
    <w:rsid w:val="00A36332"/>
    <w:rsid w:val="00A4194A"/>
    <w:rsid w:val="00A429A5"/>
    <w:rsid w:val="00A54FDB"/>
    <w:rsid w:val="00A60DA5"/>
    <w:rsid w:val="00A70B81"/>
    <w:rsid w:val="00A71DE0"/>
    <w:rsid w:val="00A72866"/>
    <w:rsid w:val="00A80979"/>
    <w:rsid w:val="00A92F7A"/>
    <w:rsid w:val="00AA3507"/>
    <w:rsid w:val="00AC36D4"/>
    <w:rsid w:val="00AE2E0A"/>
    <w:rsid w:val="00AE36D9"/>
    <w:rsid w:val="00AF5538"/>
    <w:rsid w:val="00B1197D"/>
    <w:rsid w:val="00B30D03"/>
    <w:rsid w:val="00B31C08"/>
    <w:rsid w:val="00B32171"/>
    <w:rsid w:val="00B62AA3"/>
    <w:rsid w:val="00B62B64"/>
    <w:rsid w:val="00B84471"/>
    <w:rsid w:val="00BA69FA"/>
    <w:rsid w:val="00BB3D1E"/>
    <w:rsid w:val="00BE49F9"/>
    <w:rsid w:val="00C44AC2"/>
    <w:rsid w:val="00C473A2"/>
    <w:rsid w:val="00C75EFA"/>
    <w:rsid w:val="00CC0486"/>
    <w:rsid w:val="00CD6000"/>
    <w:rsid w:val="00CE511D"/>
    <w:rsid w:val="00D1760A"/>
    <w:rsid w:val="00D17CFF"/>
    <w:rsid w:val="00D249DB"/>
    <w:rsid w:val="00D55D5C"/>
    <w:rsid w:val="00DA6987"/>
    <w:rsid w:val="00DA6BAC"/>
    <w:rsid w:val="00DE435C"/>
    <w:rsid w:val="00DF4B64"/>
    <w:rsid w:val="00E201BA"/>
    <w:rsid w:val="00E23495"/>
    <w:rsid w:val="00E54709"/>
    <w:rsid w:val="00E62307"/>
    <w:rsid w:val="00E624C8"/>
    <w:rsid w:val="00EA6073"/>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75EFA"/>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574849639">
      <w:marLeft w:val="0"/>
      <w:marRight w:val="0"/>
      <w:marTop w:val="0"/>
      <w:marBottom w:val="0"/>
      <w:divBdr>
        <w:top w:val="none" w:sz="0" w:space="0" w:color="auto"/>
        <w:left w:val="none" w:sz="0" w:space="0" w:color="auto"/>
        <w:bottom w:val="none" w:sz="0" w:space="0" w:color="auto"/>
        <w:right w:val="none" w:sz="0" w:space="0" w:color="auto"/>
      </w:divBdr>
    </w:div>
    <w:div w:id="15748496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19</Pages>
  <Words>6493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9</cp:revision>
  <dcterms:created xsi:type="dcterms:W3CDTF">2013-09-24T10:43:00Z</dcterms:created>
  <dcterms:modified xsi:type="dcterms:W3CDTF">2016-06-02T06:32:00Z</dcterms:modified>
</cp:coreProperties>
</file>